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Stall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6900312" name="ecc2de00-2829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306648" name="ecc2de00-2829-11f1-ad9b-ed6a03895e7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Haus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7666574" name="527346e0-282a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627400" name="527346e0-282a-11f1-ad9b-ed6a03895e7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Stall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Elektrolampe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1531298" name="26952790-282b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536272" name="26952790-282b-11f1-ad9b-ed6a03895e7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Stall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0628971" name="da547970-282b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347718" name="da547970-282b-11f1-ad9b-ed6a03895e7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Stall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0922381" name="875babc0-282c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2391863" name="875babc0-282c-11f1-ad9b-ed6a03895e7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Dusche WC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26544817" name="74773a9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3781762" name="74773a90-2833-11f1-ad9b-ed6a03895e7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0747202" name="46b72d20-283a-11f1-b185-dbbdff907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750310" name="46b72d20-283a-11f1-b185-dbbdff90705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8502998" name="137f3860-282d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33811" name="137f3860-282d-11f1-ad9b-ed6a03895e7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7107109" name="b020bc8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038346" name="b020bc80-2831-11f1-ad9b-ed6a03895e7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7073918" name="4ed5e8f0-2837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616180" name="4ed5e8f0-2837-11f1-ad9b-ed6a03895e7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461061" name="7c9f4c90-282d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8867307" name="7c9f4c90-282d-11f1-ad9b-ed6a03895e7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368255" name="8dffbc30-282e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027742" name="8dffbc30-282e-11f1-ad9b-ed6a03895e7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4857967" name="4faa37a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7761305" name="4faa37a0-2831-11f1-ad9b-ed6a03895e7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Dusche WC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93367170" name="ebd337c0-2832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107652" name="ebd337c0-2832-11f1-ad9b-ed6a03895e7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6591069" name="bba06ee0-2834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418933" name="bba06ee0-2834-11f1-ad9b-ed6a03895e7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8668800" name="6cd6c49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164165" name="6cd6c490-2838-11f1-ad9b-ed6a03895e7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5829260" name="8466956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703577" name="84669560-2831-11f1-ad9b-ed6a03895e7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Dusche WC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9125228" name="29228f9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152530" name="29228f90-2833-11f1-ad9b-ed6a03895e7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2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7058475" name="3a49f860-2835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791653" name="3a49f860-2835-11f1-ad9b-ed6a03895e7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FZ</w:t>
            </w:r>
          </w:p>
        </w:tc>
        <w:tc>
          <w:p>
            <w:pPr>
              <w:spacing w:before="0" w:after="0" w:line="240" w:lineRule="auto"/>
            </w:pPr>
            <w:r>
              <w:t>Oelofen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0407216" name="7c714cd0-282f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773181" name="7c714cd0-282f-11f1-ad9b-ed6a03895e7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373295" name="de982ee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2820711" name="de982ee0-2831-11f1-ad9b-ed6a03895e7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Dusche WC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98657103" name="9deb1b3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783353" name="9deb1b30-2833-11f1-ad9b-ed6a03895e7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909635" name="799a8c80-2837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8275366" name="799a8c80-2837-11f1-ad9b-ed6a03895e7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2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7859433" name="eafb1550-2834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564468" name="eafb1550-2834-11f1-ad9b-ed6a03895e7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0584029" name="9a463cd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546508" name="9a463cd0-2838-11f1-ad9b-ed6a03895e7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Stube</w:t>
            </w:r>
          </w:p>
          <w:p>
            <w:pPr>
              <w:spacing w:before="0" w:after="0" w:line="240" w:lineRule="auto"/>
            </w:pPr>
            <w:r>
              <w:t>Kachelofen</w:t>
            </w:r>
          </w:p>
        </w:tc>
        <w:tc>
          <w:p>
            <w:pPr>
              <w:spacing w:before="0" w:after="0" w:line="240" w:lineRule="auto"/>
            </w:pPr>
            <w:r>
              <w:t>Kachelofen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5046749" name="85bcb2b0-2835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655566" name="85bcb2b0-2835-11f1-ad9b-ed6a03895e7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Elektroofen</w:t>
            </w:r>
          </w:p>
        </w:tc>
        <w:tc>
          <w:p>
            <w:pPr>
              <w:spacing w:before="0" w:after="0" w:line="240" w:lineRule="auto"/>
            </w:pPr>
            <w:r>
              <w:t>Elektroofen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2860460" name="2072b750-2836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330669" name="2072b750-2836-11f1-ad9b-ed6a03895e7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0844040" name="ed641420-2836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606260" name="ed641420-2836-11f1-ad9b-ed6a03895e7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Sockelleiste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714222" name="ca94e03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9703736" name="ca94e030-2838-11f1-ad9b-ed6a03895e7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Sicherungskasten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1929644" name="0ec6c2f0-2839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127454" name="0ec6c2f0-2839-11f1-ad9b-ed6a03895e7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Haus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KMF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10473117" name="bc4b3b90-2839-11f1-b185-dbbdff907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107129" name="bc4b3b90-2839-11f1-b185-dbbdff90705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KMF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Garage</w:t>
            </w:r>
          </w:p>
        </w:tc>
        <w:tc>
          <w:p>
            <w:pPr>
              <w:spacing w:before="0" w:after="0" w:line="240" w:lineRule="auto"/>
            </w:pPr>
            <w:r>
              <w:t>Türaufdoppelung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2746477" name="8717ee30-283b-11f1-81a0-d71e68ae89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689505" name="8717ee30-283b-11f1-81a0-d71e68ae897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194889" name="d996a050-282e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215368" name="d996a050-282e-11f1-ad9b-ed6a03895e7b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7729780" name="0a6a0410-282f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380337" name="0a6a0410-282f-11f1-ad9b-ed6a03895e7b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817</w:t>
          </w:r>
        </w:p>
        <w:p>
          <w:pPr>
            <w:spacing w:before="0" w:after="0"/>
          </w:pPr>
          <w:r>
            <w:t>DN 817 Voia Pintga 12, 7084 Brienz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